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353F26">
        <w:t xml:space="preserve">Bijlage </w:t>
      </w:r>
      <w:r w:rsidR="00353F26" w:rsidRPr="00353F26">
        <w:t>6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  <w:bookmarkStart w:id="5" w:name="_GoBack"/>
      <w:bookmarkEnd w:id="5"/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540" w:rsidRDefault="00060540" w:rsidP="00060540">
      <w:pPr>
        <w:spacing w:line="240" w:lineRule="auto"/>
      </w:pPr>
      <w:r>
        <w:separator/>
      </w:r>
    </w:p>
  </w:endnote>
  <w:endnote w:type="continuationSeparator" w:id="0">
    <w:p w:rsidR="00060540" w:rsidRDefault="00060540" w:rsidP="000605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540" w:rsidRDefault="00060540" w:rsidP="00060540">
      <w:pPr>
        <w:spacing w:line="240" w:lineRule="auto"/>
      </w:pPr>
      <w:r>
        <w:separator/>
      </w:r>
    </w:p>
  </w:footnote>
  <w:footnote w:type="continuationSeparator" w:id="0">
    <w:p w:rsidR="00060540" w:rsidRDefault="00060540" w:rsidP="000605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540" w:rsidRPr="00220940" w:rsidRDefault="00060540" w:rsidP="000605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060540" w:rsidRPr="00220940" w:rsidRDefault="00060540" w:rsidP="00060540">
    <w:pPr>
      <w:pStyle w:val="Koptekst"/>
      <w:rPr>
        <w:sz w:val="18"/>
        <w:szCs w:val="18"/>
      </w:rPr>
    </w:pPr>
    <w:r>
      <w:rPr>
        <w:sz w:val="18"/>
        <w:szCs w:val="18"/>
      </w:rPr>
      <w:t>AI 2021-0259 ROK ecologische boominspecties</w:t>
    </w:r>
  </w:p>
  <w:p w:rsidR="00060540" w:rsidRPr="00220940" w:rsidRDefault="00060540" w:rsidP="00060540">
    <w:pPr>
      <w:pStyle w:val="Koptekst"/>
      <w:rPr>
        <w:sz w:val="18"/>
        <w:szCs w:val="18"/>
      </w:rPr>
    </w:pPr>
    <w:r>
      <w:rPr>
        <w:sz w:val="18"/>
        <w:szCs w:val="18"/>
      </w:rPr>
      <w:t>Bijlage 6</w:t>
    </w:r>
    <w:r>
      <w:rPr>
        <w:sz w:val="18"/>
        <w:szCs w:val="18"/>
      </w:rPr>
      <w:t xml:space="preserve"> – </w:t>
    </w:r>
    <w:r w:rsidRPr="00060540">
      <w:rPr>
        <w:sz w:val="18"/>
        <w:szCs w:val="18"/>
      </w:rPr>
      <w:t>Verklaring inzake milieu-, sociaal- en arbeidsrecht</w:t>
    </w:r>
  </w:p>
  <w:p w:rsidR="00060540" w:rsidRDefault="0006054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60540"/>
    <w:rsid w:val="000B46D8"/>
    <w:rsid w:val="00177A29"/>
    <w:rsid w:val="002B5524"/>
    <w:rsid w:val="00353F26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00C3F3"/>
  <w15:docId w15:val="{08961635-C44A-42FC-9974-F388AD933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nhideWhenUsed/>
    <w:rsid w:val="000605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060540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0605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060540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968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Lei, Shan</cp:lastModifiedBy>
  <cp:revision>4</cp:revision>
  <dcterms:created xsi:type="dcterms:W3CDTF">2018-08-07T11:19:00Z</dcterms:created>
  <dcterms:modified xsi:type="dcterms:W3CDTF">2022-02-02T13:42:00Z</dcterms:modified>
</cp:coreProperties>
</file>